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345F"/>
          <w:sz w:val="36"/>
        </w:rPr>
        <w:t>Проект заявления и реферата: база данных KLT-RBD v2.2</w:t>
      </w:r>
    </w:p>
    <w:p>
      <w:pPr>
        <w:jc w:val="center"/>
      </w:pPr>
      <w:r>
        <w:t>Курпишев Иван Борисович. 2026-04-29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42"/>
        <w:gridCol w:w="5042"/>
      </w:tblGrid>
      <w:tr>
        <w:trPr>
          <w:tblHeader/>
        </w:trPr>
        <w:tc>
          <w:tcPr>
            <w:tcW w:type="dxa" w:w="5042"/>
            <w:vAlign w:val="top"/>
            <w:shd w:fill="E8EEF7"/>
          </w:tcPr>
          <w:p>
            <w:r/>
            <w:r>
              <w:rPr>
                <w:b/>
                <w:sz w:val="17"/>
              </w:rPr>
              <w:t>Поле</w:t>
            </w:r>
          </w:p>
        </w:tc>
        <w:tc>
          <w:tcPr>
            <w:tcW w:type="dxa" w:w="5042"/>
            <w:vAlign w:val="top"/>
            <w:shd w:fill="E8EEF7"/>
          </w:tcPr>
          <w:p>
            <w:r/>
            <w:r>
              <w:rPr>
                <w:b/>
                <w:sz w:val="17"/>
              </w:rPr>
              <w:t>Проект заполнения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Наименование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KLT-RBD v2.2: авторская Reper Database для проектного, строительного, научно-технического и нормативного анализа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Автор/правообладатель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Курпишев Иван Борисович; Калининград; me@kurpishev.ru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Состав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sources, works, repers, reper_edges, technical_indices, limits, operators, statuses, domain maps, file adapters, tender checkpoints, lambda/CGI scores.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Систематизация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source -&gt; work-node -&gt; semantic unit -&gt; Reper-node -&gt; edge graph -&gt; lambda/CGI status -&gt; rebuild route</w:t>
            </w:r>
          </w:p>
        </w:tc>
      </w:tr>
      <w:tr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Применение</w:t>
            </w:r>
          </w:p>
        </w:tc>
        <w:tc>
          <w:tcPr>
            <w:tcW w:type="dxa" w:w="5042"/>
            <w:vAlign w:val="top"/>
          </w:tcPr>
          <w:p>
            <w:r/>
            <w:r>
              <w:rPr>
                <w:b w:val="0"/>
                <w:sz w:val="17"/>
              </w:rPr>
              <w:t>Госзакупки, строительный контроль, техническая экспертиза, регистрация прав, научные корпуса, образование, ведомственный документооборот.</w:t>
            </w:r>
          </w:p>
        </w:tc>
      </w:tr>
    </w:tbl>
    <w:p/>
    <w:p>
      <w:pPr>
        <w:spacing w:after="100"/>
      </w:pPr>
      <w:r>
        <w:t>Реферат: база данных является систематизированной совокупностью самостоятельных материалов и производных метаданных, пригодных для поиска и обработки ЭВМ. Каждая запись получает U/I/R/D-компоненты, пределы, операторы, статусы, технические индексы и связи, что позволяет искать не только документы, но и основания, конфликты, пробелы, мосты и маршруты пересборки.</w:t>
      </w:r>
    </w:p>
    <w:p>
      <w:pPr>
        <w:spacing w:after="100"/>
      </w:pPr>
      <w:r>
        <w:t>Депонируемые материалы программы для ЭВМ: структура каталогов, фрагменты исходного кода, описание API, формат JSON-результата, примеры входа/выхода, инструкция пользователя. Депонируемые материалы БД: описание таблиц и полей, фрагменты CSV/SQL/JSON Schema, примеры Reper-узлов и ребёр, технические индексы, классификаторы пределов и операторов, правила версионирования.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2"/>
        <w:gridCol w:w="3362"/>
        <w:gridCol w:w="3362"/>
      </w:tblGrid>
      <w:tr>
        <w:trPr>
          <w:tblHeader/>
        </w:trPr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Материал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Включить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Не раскрывать полностью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Исходный код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Фрагменты модулей импорта, расчёта, отчёта.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Полные веса, коммерческие маршруты, закрытые ключи.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RBD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Структура, демонстрационные записи, схема индексов.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Полный коммерческий корпус, лицензируемые наборы.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Математика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Формулы lambda, CGI, U/I/R/D, режимы статусов.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Эмпирическую калибровку под заказчика.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Закупка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Публичный мета-анализ и чек-лист.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Персональные данные сверх открытых источников.</w:t>
            </w:r>
          </w:p>
        </w:tc>
      </w:tr>
    </w:tbl>
    <w:p/>
    <w:p>
      <w:pPr>
        <w:pStyle w:val="Heading1"/>
      </w:pPr>
      <w:r>
        <w:t>Источники и оговорка</w:t>
      </w:r>
    </w:p>
    <w:p>
      <w:pPr>
        <w:spacing w:after="100"/>
      </w:pPr>
      <w:r>
        <w:t>Это расширенная проектная редакция для переговоров, пилота, подготовки ФИПС/Роспатента и представления инвесторам/ведомствам. Перед финальной подачей официальные формы нужно сверить в актуальном личном кабинете ФИПС.</w:t>
      </w:r>
    </w:p>
    <w:p>
      <w:pPr>
        <w:spacing w:after="100"/>
      </w:pPr>
      <w:r>
        <w:t>Монография 5.0: C@C, Reper, lambda, CGI, KLT 4.14/5.1, RBD. Носитель/адрес: monograph5_0_ru.pdf/html</w:t>
      </w:r>
    </w:p>
    <w:p>
      <w:pPr>
        <w:spacing w:after="100"/>
      </w:pPr>
      <w:r>
        <w:t>KPF/RPHD: Reper v1.0, Limit-Causal v1.0, Xi/Delta/Upsilon, CGI. Носитель/адрес: proektivno_garmonicheskie_repernye_osnovaniya_prichinnosti_i_determinizma.docx</w:t>
      </w:r>
    </w:p>
    <w:p>
      <w:pPr>
        <w:spacing w:after="100"/>
      </w:pPr>
      <w:r>
        <w:t>Архитектура математики: RBD-MATH-ARCH: source -&gt; work-node -&gt; unit -&gt; Reper-node -&gt; graph. Носитель/адрес: АРХИТЕКТУРА МАТЕМАТИКИ.docx</w:t>
      </w:r>
    </w:p>
    <w:p>
      <w:pPr>
        <w:spacing w:after="100"/>
      </w:pPr>
      <w:r>
        <w:t>План сайта KLT: KLT 4.14/5.1 short routes and SDK. Носитель/адрес: plan (1).docx</w:t>
      </w:r>
    </w:p>
    <w:p>
      <w:pPr>
        <w:spacing w:after="100"/>
      </w:pPr>
      <w:r>
        <w:t>Роспатент: программа/БД: заявление, депонируемые материалы с рефератом, согласия, доверенность, пошлина. Носитель/адрес: https://rospatent.gov.ru/ru/stateservices/gosudarstvennaya-registraciya-programmy-dlya-elektronnyh-vychislitelnyh-mashin-ili-bazy-dannyh-i-vydacha-svidetelstv-o-gosudarstvennoy-registracii-programmy-dlya-elektronnyh-vychislitelnyh-mashin-ili-bazy-dannyh-ih-dublikatov</w:t>
      </w:r>
    </w:p>
    <w:p>
      <w:pPr>
        <w:spacing w:after="100"/>
      </w:pPr>
      <w:r>
        <w:t>Роспатент: изобретение: заявление, описание, формула, чертежи/материалы при необходимости, реферат. Носитель/адрес: https://rospatent.gov.ru/ru/documents/prikaz-minekonomrazvitiya-107-21022023</w:t>
      </w:r>
    </w:p>
    <w:p>
      <w:pPr>
        <w:spacing w:after="100"/>
      </w:pPr>
      <w:r>
        <w:t>Открытый пример закупки: закупка 0365300016022000022: ремонтные работы, ТЗ, локальные сметы, проект контракта, НМЦК 433143.60 руб.. Носитель/адрес: https://poisktenderov.ru/item/0365300016022000022/ + zakupki.gov.ru</w:t>
      </w:r>
    </w:p>
    <w:sectPr w:rsidR="00FC693F" w:rsidRPr="0006063C" w:rsidSect="00034616">
      <w:pgSz w:w="12240" w:h="15840"/>
      <w:pgMar w:top="1020" w:right="964" w:bottom="102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734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7345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color w:val="17345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